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D133B3" w:rsidRPr="008A3AE8" w:rsidRDefault="00D133B3" w:rsidP="00D133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bookmarkStart w:id="0" w:name="_GoBack"/>
      <w:bookmarkEnd w:id="0"/>
      <w:r>
        <w:rPr>
          <w:rFonts w:ascii="Times New Roman" w:eastAsiaTheme="minorEastAsia" w:hAnsi="Times New Roman"/>
          <w:b/>
          <w:sz w:val="27"/>
          <w:szCs w:val="27"/>
          <w:lang w:val="uk-UA"/>
        </w:rPr>
        <w:t>71-7-8/358</w:t>
      </w:r>
    </w:p>
    <w:p w:rsidR="00D133B3" w:rsidRPr="00C23241" w:rsidRDefault="00D133B3" w:rsidP="00D133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561F5">
        <w:rPr>
          <w:rFonts w:ascii="Times New Roman" w:hAnsi="Times New Roman"/>
          <w:b/>
          <w:bCs/>
          <w:sz w:val="28"/>
          <w:szCs w:val="28"/>
          <w:lang w:val="uk-UA"/>
        </w:rPr>
        <w:t>Кожану</w:t>
      </w:r>
      <w:proofErr w:type="spellEnd"/>
      <w:r w:rsidR="00A561F5">
        <w:rPr>
          <w:rFonts w:ascii="Times New Roman" w:hAnsi="Times New Roman"/>
          <w:b/>
          <w:bCs/>
          <w:sz w:val="28"/>
          <w:szCs w:val="28"/>
          <w:lang w:val="uk-UA"/>
        </w:rPr>
        <w:t xml:space="preserve"> Ю.С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7D583B" w:rsidRDefault="001A4C7A" w:rsidP="00D133B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A561F5">
        <w:rPr>
          <w:rFonts w:ascii="Times New Roman" w:hAnsi="Times New Roman"/>
          <w:bCs/>
          <w:sz w:val="28"/>
          <w:szCs w:val="28"/>
          <w:lang w:val="uk-UA"/>
        </w:rPr>
        <w:t>Кожана</w:t>
      </w:r>
      <w:proofErr w:type="spellEnd"/>
      <w:r w:rsidR="00E46AF7">
        <w:rPr>
          <w:rFonts w:ascii="Times New Roman" w:hAnsi="Times New Roman"/>
          <w:bCs/>
          <w:sz w:val="28"/>
          <w:szCs w:val="28"/>
          <w:lang w:val="uk-UA"/>
        </w:rPr>
        <w:t xml:space="preserve"> Юрія </w:t>
      </w:r>
      <w:r w:rsidR="00A561F5">
        <w:rPr>
          <w:rFonts w:ascii="Times New Roman" w:hAnsi="Times New Roman"/>
          <w:bCs/>
          <w:sz w:val="28"/>
          <w:szCs w:val="28"/>
          <w:lang w:val="uk-UA"/>
        </w:rPr>
        <w:t>Се</w:t>
      </w:r>
      <w:r w:rsidR="00E46AF7">
        <w:rPr>
          <w:rFonts w:ascii="Times New Roman" w:hAnsi="Times New Roman"/>
          <w:bCs/>
          <w:sz w:val="28"/>
          <w:szCs w:val="28"/>
          <w:lang w:val="uk-UA"/>
        </w:rPr>
        <w:t>ргійовича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D133B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33B3" w:rsidRPr="00D133B3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1A4C7A" w:rsidRPr="00A36253" w:rsidRDefault="001A4C7A" w:rsidP="00D133B3">
      <w:pPr>
        <w:tabs>
          <w:tab w:val="left" w:pos="5895"/>
        </w:tabs>
        <w:spacing w:after="0" w:line="240" w:lineRule="auto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D133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A561F5">
        <w:rPr>
          <w:rFonts w:ascii="Times New Roman" w:hAnsi="Times New Roman"/>
          <w:bCs/>
          <w:sz w:val="28"/>
          <w:szCs w:val="28"/>
          <w:lang w:val="uk-UA"/>
        </w:rPr>
        <w:t>Кожану</w:t>
      </w:r>
      <w:proofErr w:type="spellEnd"/>
      <w:r w:rsidR="00E46AF7">
        <w:rPr>
          <w:rFonts w:ascii="Times New Roman" w:hAnsi="Times New Roman"/>
          <w:bCs/>
          <w:sz w:val="28"/>
          <w:szCs w:val="28"/>
          <w:lang w:val="uk-UA"/>
        </w:rPr>
        <w:t xml:space="preserve"> Юрію </w:t>
      </w:r>
      <w:r w:rsidR="00A561F5">
        <w:rPr>
          <w:rFonts w:ascii="Times New Roman" w:hAnsi="Times New Roman"/>
          <w:bCs/>
          <w:sz w:val="28"/>
          <w:szCs w:val="28"/>
          <w:lang w:val="uk-UA"/>
        </w:rPr>
        <w:t>Се</w:t>
      </w:r>
      <w:r w:rsidR="00E46AF7">
        <w:rPr>
          <w:rFonts w:ascii="Times New Roman" w:hAnsi="Times New Roman"/>
          <w:bCs/>
          <w:sz w:val="28"/>
          <w:szCs w:val="28"/>
          <w:lang w:val="uk-UA"/>
        </w:rPr>
        <w:t>ргійовичу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C4D4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EC4D4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A561F5">
        <w:rPr>
          <w:rFonts w:ascii="Times New Roman" w:hAnsi="Times New Roman"/>
          <w:bCs/>
          <w:sz w:val="28"/>
          <w:szCs w:val="28"/>
          <w:lang w:val="uk-UA"/>
        </w:rPr>
        <w:t>Заводська,21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D133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A561F5">
        <w:rPr>
          <w:rFonts w:ascii="Times New Roman" w:hAnsi="Times New Roman"/>
          <w:bCs/>
          <w:sz w:val="28"/>
          <w:szCs w:val="28"/>
          <w:lang w:val="uk-UA"/>
        </w:rPr>
        <w:t>Кожану</w:t>
      </w:r>
      <w:r w:rsidR="00E46AF7">
        <w:rPr>
          <w:rFonts w:ascii="Times New Roman" w:hAnsi="Times New Roman"/>
          <w:bCs/>
          <w:sz w:val="28"/>
          <w:szCs w:val="28"/>
          <w:lang w:val="uk-UA"/>
        </w:rPr>
        <w:t xml:space="preserve"> Ю.</w:t>
      </w:r>
      <w:r w:rsidR="00A561F5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D133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D133B3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Default="0087494E" w:rsidP="00D133B3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94E" w:rsidRPr="0087494E" w:rsidRDefault="0087494E" w:rsidP="00D133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7494E" w:rsidRDefault="001A4C7A" w:rsidP="00D133B3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B52E0B" w:rsidRDefault="00B52E0B" w:rsidP="00402717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C23241" w:rsidRPr="008A3AE8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C23241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840AF"/>
    <w:rsid w:val="00096434"/>
    <w:rsid w:val="00122A65"/>
    <w:rsid w:val="001A4C7A"/>
    <w:rsid w:val="001F46B0"/>
    <w:rsid w:val="00256734"/>
    <w:rsid w:val="00261874"/>
    <w:rsid w:val="00297B13"/>
    <w:rsid w:val="00317446"/>
    <w:rsid w:val="00385534"/>
    <w:rsid w:val="00402717"/>
    <w:rsid w:val="005A0493"/>
    <w:rsid w:val="00606D34"/>
    <w:rsid w:val="006F5B6A"/>
    <w:rsid w:val="00773856"/>
    <w:rsid w:val="007A0232"/>
    <w:rsid w:val="0081342E"/>
    <w:rsid w:val="00870D21"/>
    <w:rsid w:val="0087494E"/>
    <w:rsid w:val="008A3AE8"/>
    <w:rsid w:val="008D6670"/>
    <w:rsid w:val="00956534"/>
    <w:rsid w:val="009801B5"/>
    <w:rsid w:val="00A561F5"/>
    <w:rsid w:val="00B31307"/>
    <w:rsid w:val="00B52E0B"/>
    <w:rsid w:val="00BF4B1F"/>
    <w:rsid w:val="00C227D5"/>
    <w:rsid w:val="00C23241"/>
    <w:rsid w:val="00C36CA8"/>
    <w:rsid w:val="00CA152D"/>
    <w:rsid w:val="00CC0E15"/>
    <w:rsid w:val="00D133B3"/>
    <w:rsid w:val="00D87CE5"/>
    <w:rsid w:val="00DB10AC"/>
    <w:rsid w:val="00E46AF7"/>
    <w:rsid w:val="00EC0899"/>
    <w:rsid w:val="00EC4D42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7F174-7AAF-4A17-A44F-C36298A63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2021-02-17T07:41:00Z</cp:lastPrinted>
  <dcterms:created xsi:type="dcterms:W3CDTF">2021-02-12T07:35:00Z</dcterms:created>
  <dcterms:modified xsi:type="dcterms:W3CDTF">2021-03-12T12:34:00Z</dcterms:modified>
</cp:coreProperties>
</file>